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Рентгенэндоваскулярные диагностика и лечение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23:04 МСК · База обновлена: 27.08.2026, 23:01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МОЛОДОГО ПАЦИЕНТА С СИНДРОМОМ СОЕДИНИТЕЛЬНОТКАННОЙ ДИСПЛАЗИИ (СИНДРОМ МАРФАНА) И НАЛИЧИЕМ ТОРАКОАБДОМИНАЛЬНОЙ АНЕВРИЗМЫ БОЛЕЕ 60 ММ В ДИАМЕТРЕ ПРЕДПОЧТИТЕЛЬНЫМ МЕТОДОМ ЛЕЧЕНИЯ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эндопротезирование аорты с выполнением при необходимости дебранчинга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наружное бандажирование расширенных участков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медикаментозная терапия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протезирование всей нисходящей аорты с реплантацией ветвей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протезирование всей нисходящей аорты с реплантацией ветвей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АБСОЛЮТНЫМ ПРОТИВОПОКАЗАНИЕМ К ТРОМБОЭКСТРАКЦИИ ПРИ ЛЕЧЕНИИ ИШЕМИЧЕСКОГО ИНСУЛЬТА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внутричерепное кровоизлияние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более 6 баллов по шкале NIHSS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ишемический инсульт в анамнезе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срок заболевания более 3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внутричерепное кровоизлияние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НАИБОЛЕЕ ЧАСТО ПРИ КОАРКТАЦИИ АОРТЫ У ВЗРОСЛЫХ НАБЛЮДАЕТСЯ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расслоение дуги аорты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аневризма восходящего отдела аорты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бычья дуга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артерия Люзория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аневризма восходящего отдела аорты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АБСОЛЮТНЫМ ПОКАЗАНИЕМ К ОПЕРАЦИИ TIPS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«мост» перед пересадкой печени у больных с циррозом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общего билирубина в 5 раз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профузное кровотечение из вен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первичная профилактика пищеводного (желудочного) кровотечения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профузное кровотечение из вен пищевода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ОДНОСТЕНТОВОЙ МЕТОДИКОЙ БИФУРКАЦИОННОГО СТЕНТИРОВАНИЯ КОРОНАРНЫХ АРТЕРИЙ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DK-crush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TAP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Provisional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Culotte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Provisional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ЭМБОЛИЗАЦИЯ ПОЯСНИЧНЫХ АРТЕРИЙ ОБОСНОВАНА ПРИ НАЛИЧИИ ЭНДОЛИКА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V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III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II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II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У ПАЦИЕНТОВ С ОСТРЫМ КОРОНАРНЫМ СИНДРОМОМ БЕЗ ПОДЪЕМА СЕГМЕНТА ST ВЫПОЛНЕНИЕ КОРОНАРОГРАФИИ В ПЕРВЫЕ 24 ЧАСА ПОКАЗАНО В СЛУЧАЕ, ЕСЛИ РИСК, ОЦЕНЕННЫЙ ПО ШКАЛЕ GRACE, СОСТАВЛЯЕТ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БАЛЛОВ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 109 до 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 80 до 109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более 140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менее 80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более 140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ОТМЕНА ВАРФАРИНА ПОСЛЕ ОККЛЮЗИИ УШКА ЛЕВОГО ПРЕДСЕРДИЯ ВОЗМОЖНА</w:t>
      </w:r>
      <w:r>
        <w:rPr>
          <w:b w:val="0"/>
          <w:i w:val="0"/>
        </w:rPr>
        <w:t>____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если имеются затеки по периферии окклюдера не более 10 мм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если отсутствуют затеки по периферии окклюдера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если имеются затеки по периферии окклюдера 5-10 мм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1 месяц после операции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если отсутствуют затеки по периферии окклюдера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ПОКАЗАНИЕМ ДЛЯ ЭМБОЛИЗАЦИИ АРТЕРИЙ ПРИ ОПУХОЛЕВЫХ ПОРАЖЕНИЯХ КОСТЕЙ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профилактика массивного интраоперационного кровотечения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радикальное лечение опухоли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профилактика остеомиелита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профилактика патологических переломов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профилактика массивного интраоперационного кровотечения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ВЕТВЬ ТУПОГО КРАЯ ЯВЛЯЕТСЯ ОТВЕТВЛЕНИЕМ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передней межжелудочковой артерии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огибающей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правой коронарной артерии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задней межжелудочковой артерии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огибающей артерии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Рентгенэндоваскулярные диагностика и лечение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